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854E" w14:textId="77777777" w:rsidR="00C60DE3" w:rsidRPr="00612456" w:rsidRDefault="008E119C" w:rsidP="00612456">
      <w:pPr>
        <w:spacing w:line="360" w:lineRule="auto"/>
        <w:jc w:val="center"/>
        <w:rPr>
          <w:b/>
          <w:sz w:val="24"/>
          <w:szCs w:val="24"/>
        </w:rPr>
      </w:pPr>
      <w:r w:rsidRPr="00612456">
        <w:rPr>
          <w:b/>
          <w:sz w:val="24"/>
          <w:szCs w:val="24"/>
        </w:rPr>
        <w:t>项目说明及要求</w:t>
      </w:r>
    </w:p>
    <w:p w14:paraId="2F8EE464" w14:textId="77777777" w:rsidR="00C60DE3" w:rsidRPr="00612456" w:rsidRDefault="008E119C" w:rsidP="00612456">
      <w:pPr>
        <w:pStyle w:val="a4"/>
        <w:numPr>
          <w:ilvl w:val="0"/>
          <w:numId w:val="1"/>
        </w:numPr>
        <w:tabs>
          <w:tab w:val="left" w:pos="963"/>
        </w:tabs>
        <w:spacing w:line="360" w:lineRule="auto"/>
        <w:ind w:right="305" w:firstLine="559"/>
        <w:jc w:val="both"/>
        <w:rPr>
          <w:sz w:val="24"/>
          <w:szCs w:val="24"/>
        </w:rPr>
      </w:pPr>
      <w:r w:rsidRPr="00612456">
        <w:rPr>
          <w:b/>
          <w:bCs/>
          <w:spacing w:val="-4"/>
          <w:sz w:val="24"/>
          <w:szCs w:val="24"/>
        </w:rPr>
        <w:t>课件：</w:t>
      </w:r>
      <w:r w:rsidRPr="00612456">
        <w:rPr>
          <w:spacing w:val="-4"/>
          <w:sz w:val="24"/>
          <w:szCs w:val="24"/>
        </w:rPr>
        <w:t>是指基于数字化、网络化、智能化信息技术和多媒体技术，根据教学内容、目标、过程、方法与评价进行设计、制作完成的应用软件。能够有效支持教与学，高效完成特定教学任务、实</w:t>
      </w:r>
      <w:r w:rsidRPr="00612456">
        <w:rPr>
          <w:spacing w:val="-1"/>
          <w:sz w:val="24"/>
          <w:szCs w:val="24"/>
        </w:rPr>
        <w:t>现教学目标。</w:t>
      </w:r>
    </w:p>
    <w:p w14:paraId="17DCAF1D" w14:textId="77777777" w:rsidR="00C60DE3" w:rsidRPr="00612456" w:rsidRDefault="008E119C" w:rsidP="00612456">
      <w:pPr>
        <w:pStyle w:val="a3"/>
        <w:spacing w:line="360" w:lineRule="auto"/>
        <w:ind w:right="305"/>
        <w:rPr>
          <w:sz w:val="24"/>
          <w:szCs w:val="24"/>
        </w:rPr>
      </w:pPr>
      <w:r w:rsidRPr="00612456">
        <w:rPr>
          <w:sz w:val="24"/>
          <w:szCs w:val="24"/>
        </w:rPr>
        <w:t>各类教学软件、学生自主学习软件、教学评价软件、仿真实验软件等均可报送。</w:t>
      </w:r>
    </w:p>
    <w:p w14:paraId="0836BCC3" w14:textId="77777777" w:rsidR="00C60DE3" w:rsidRPr="00612456" w:rsidRDefault="008E119C" w:rsidP="00612456">
      <w:pPr>
        <w:pStyle w:val="a4"/>
        <w:numPr>
          <w:ilvl w:val="0"/>
          <w:numId w:val="2"/>
        </w:numPr>
        <w:tabs>
          <w:tab w:val="left" w:pos="1384"/>
        </w:tabs>
        <w:spacing w:line="360" w:lineRule="auto"/>
        <w:ind w:right="0"/>
        <w:rPr>
          <w:sz w:val="24"/>
          <w:szCs w:val="24"/>
        </w:rPr>
      </w:pPr>
      <w:r w:rsidRPr="00612456">
        <w:rPr>
          <w:spacing w:val="-3"/>
          <w:sz w:val="24"/>
          <w:szCs w:val="24"/>
        </w:rPr>
        <w:t>制作要求：视频、声音、动画等素材使用常用文件格式。</w:t>
      </w:r>
    </w:p>
    <w:p w14:paraId="518BD3D2" w14:textId="77777777" w:rsidR="00C60DE3" w:rsidRPr="00612456" w:rsidRDefault="008E119C" w:rsidP="00612456">
      <w:pPr>
        <w:pStyle w:val="a4"/>
        <w:numPr>
          <w:ilvl w:val="0"/>
          <w:numId w:val="2"/>
        </w:numPr>
        <w:tabs>
          <w:tab w:val="left" w:pos="1384"/>
        </w:tabs>
        <w:spacing w:line="360" w:lineRule="auto"/>
        <w:ind w:left="120" w:right="163" w:firstLine="559"/>
        <w:rPr>
          <w:sz w:val="24"/>
          <w:szCs w:val="24"/>
        </w:rPr>
      </w:pPr>
      <w:r w:rsidRPr="00612456">
        <w:rPr>
          <w:spacing w:val="-9"/>
          <w:sz w:val="24"/>
          <w:szCs w:val="24"/>
        </w:rPr>
        <w:t>报送形式：作品以</w:t>
      </w:r>
      <w:r w:rsidRPr="00612456">
        <w:rPr>
          <w:spacing w:val="-9"/>
          <w:sz w:val="24"/>
          <w:szCs w:val="24"/>
        </w:rPr>
        <w:t xml:space="preserve"> </w:t>
      </w:r>
      <w:r w:rsidRPr="00612456">
        <w:rPr>
          <w:sz w:val="24"/>
          <w:szCs w:val="24"/>
        </w:rPr>
        <w:t>zip</w:t>
      </w:r>
      <w:r w:rsidRPr="00612456">
        <w:rPr>
          <w:spacing w:val="-11"/>
          <w:sz w:val="24"/>
          <w:szCs w:val="24"/>
        </w:rPr>
        <w:t xml:space="preserve"> </w:t>
      </w:r>
      <w:r w:rsidRPr="00612456">
        <w:rPr>
          <w:spacing w:val="-11"/>
          <w:sz w:val="24"/>
          <w:szCs w:val="24"/>
        </w:rPr>
        <w:t>压缩包格式报送，总大小建议不超</w:t>
      </w:r>
      <w:r w:rsidRPr="00612456">
        <w:rPr>
          <w:spacing w:val="-34"/>
          <w:sz w:val="24"/>
          <w:szCs w:val="24"/>
        </w:rPr>
        <w:t>过</w:t>
      </w:r>
      <w:r w:rsidRPr="00612456">
        <w:rPr>
          <w:spacing w:val="-34"/>
          <w:sz w:val="24"/>
          <w:szCs w:val="24"/>
        </w:rPr>
        <w:t xml:space="preserve"> </w:t>
      </w:r>
      <w:r w:rsidRPr="00612456">
        <w:rPr>
          <w:sz w:val="24"/>
          <w:szCs w:val="24"/>
        </w:rPr>
        <w:t>700MB</w:t>
      </w:r>
      <w:r w:rsidRPr="00612456">
        <w:rPr>
          <w:spacing w:val="-3"/>
          <w:sz w:val="24"/>
          <w:szCs w:val="24"/>
        </w:rPr>
        <w:t>。课件应易于安装、运行和卸载；如需非常用软件运行或播放，请同时提供该软件，如相关字体、白板软件等。建议同时报送软件运行录屏解说文件。</w:t>
      </w:r>
    </w:p>
    <w:p w14:paraId="7C4A0F27" w14:textId="77777777" w:rsidR="00C60DE3" w:rsidRPr="00612456" w:rsidRDefault="008E119C" w:rsidP="00612456">
      <w:pPr>
        <w:pStyle w:val="a4"/>
        <w:numPr>
          <w:ilvl w:val="0"/>
          <w:numId w:val="1"/>
        </w:numPr>
        <w:tabs>
          <w:tab w:val="left" w:pos="963"/>
        </w:tabs>
        <w:spacing w:line="360" w:lineRule="auto"/>
        <w:ind w:right="303" w:firstLine="559"/>
        <w:jc w:val="both"/>
        <w:rPr>
          <w:sz w:val="24"/>
          <w:szCs w:val="24"/>
        </w:rPr>
      </w:pPr>
      <w:r w:rsidRPr="00612456">
        <w:rPr>
          <w:b/>
          <w:bCs/>
          <w:spacing w:val="-4"/>
          <w:sz w:val="24"/>
          <w:szCs w:val="24"/>
        </w:rPr>
        <w:t>微课：</w:t>
      </w:r>
      <w:r w:rsidRPr="00612456">
        <w:rPr>
          <w:spacing w:val="-4"/>
          <w:sz w:val="24"/>
          <w:szCs w:val="24"/>
        </w:rPr>
        <w:t>是指教师围绕单一学习主题，以知识点讲解、教学重难点和典型问题解决、技能操作和实验过程演示等为主要内容，使</w:t>
      </w:r>
      <w:r w:rsidRPr="00612456">
        <w:rPr>
          <w:spacing w:val="-3"/>
          <w:sz w:val="24"/>
          <w:szCs w:val="24"/>
        </w:rPr>
        <w:t>用摄录设备、录</w:t>
      </w:r>
      <w:proofErr w:type="gramStart"/>
      <w:r w:rsidRPr="00612456">
        <w:rPr>
          <w:spacing w:val="-3"/>
          <w:sz w:val="24"/>
          <w:szCs w:val="24"/>
        </w:rPr>
        <w:t>屏软件</w:t>
      </w:r>
      <w:proofErr w:type="gramEnd"/>
      <w:r w:rsidRPr="00612456">
        <w:rPr>
          <w:spacing w:val="-3"/>
          <w:sz w:val="24"/>
          <w:szCs w:val="24"/>
        </w:rPr>
        <w:t>等拍摄制作的视频教学资源。主要形式可以</w:t>
      </w:r>
      <w:r w:rsidRPr="00612456">
        <w:rPr>
          <w:spacing w:val="1"/>
          <w:sz w:val="24"/>
          <w:szCs w:val="24"/>
        </w:rPr>
        <w:t>是讲授视频，也可以是讲授者使用</w:t>
      </w:r>
      <w:r w:rsidRPr="00612456">
        <w:rPr>
          <w:sz w:val="24"/>
          <w:szCs w:val="24"/>
        </w:rPr>
        <w:t>PPT</w:t>
      </w:r>
      <w:r w:rsidRPr="00612456">
        <w:rPr>
          <w:spacing w:val="-3"/>
          <w:sz w:val="24"/>
          <w:szCs w:val="24"/>
        </w:rPr>
        <w:t>、手写</w:t>
      </w:r>
      <w:proofErr w:type="gramStart"/>
      <w:r w:rsidRPr="00612456">
        <w:rPr>
          <w:spacing w:val="-3"/>
          <w:sz w:val="24"/>
          <w:szCs w:val="24"/>
        </w:rPr>
        <w:t>板配合</w:t>
      </w:r>
      <w:proofErr w:type="gramEnd"/>
      <w:r w:rsidRPr="00612456">
        <w:rPr>
          <w:spacing w:val="-3"/>
          <w:sz w:val="24"/>
          <w:szCs w:val="24"/>
        </w:rPr>
        <w:t>画图软件和电子白板等方式，对相关教学内容进行批注和讲解的视频。</w:t>
      </w:r>
    </w:p>
    <w:p w14:paraId="3A17FCDC" w14:textId="0CA802DD" w:rsidR="00C60DE3" w:rsidRPr="00612456" w:rsidRDefault="00612456" w:rsidP="00612456">
      <w:pPr>
        <w:pStyle w:val="a4"/>
        <w:tabs>
          <w:tab w:val="left" w:pos="1387"/>
        </w:tabs>
        <w:spacing w:line="360" w:lineRule="auto"/>
        <w:ind w:right="116" w:firstLineChars="200" w:firstLine="478"/>
        <w:rPr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</w:t>
      </w:r>
      <w:r w:rsidR="008E119C" w:rsidRPr="00612456">
        <w:rPr>
          <w:spacing w:val="-1"/>
          <w:sz w:val="24"/>
          <w:szCs w:val="24"/>
        </w:rPr>
        <w:t>制作要求：报送</w:t>
      </w:r>
      <w:proofErr w:type="gramStart"/>
      <w:r w:rsidR="008E119C" w:rsidRPr="00612456">
        <w:rPr>
          <w:spacing w:val="-1"/>
          <w:sz w:val="24"/>
          <w:szCs w:val="24"/>
        </w:rPr>
        <w:t>的微课作品</w:t>
      </w:r>
      <w:proofErr w:type="gramEnd"/>
      <w:r w:rsidR="008E119C" w:rsidRPr="00612456">
        <w:rPr>
          <w:spacing w:val="-1"/>
          <w:sz w:val="24"/>
          <w:szCs w:val="24"/>
        </w:rPr>
        <w:t>应是单一有声视频文件，要求</w:t>
      </w:r>
      <w:r w:rsidR="008E119C" w:rsidRPr="00612456">
        <w:rPr>
          <w:spacing w:val="-10"/>
          <w:sz w:val="24"/>
          <w:szCs w:val="24"/>
        </w:rPr>
        <w:t>教学目标清晰、主题突出、内容完整、声</w:t>
      </w:r>
      <w:proofErr w:type="gramStart"/>
      <w:r w:rsidR="008E119C" w:rsidRPr="00612456">
        <w:rPr>
          <w:spacing w:val="-10"/>
          <w:sz w:val="24"/>
          <w:szCs w:val="24"/>
        </w:rPr>
        <w:t>画质量</w:t>
      </w:r>
      <w:proofErr w:type="gramEnd"/>
      <w:r w:rsidR="008E119C" w:rsidRPr="00612456">
        <w:rPr>
          <w:spacing w:val="-10"/>
          <w:sz w:val="24"/>
          <w:szCs w:val="24"/>
        </w:rPr>
        <w:t>好。视</w:t>
      </w:r>
      <w:r w:rsidR="008E119C" w:rsidRPr="00612456">
        <w:rPr>
          <w:spacing w:val="-10"/>
          <w:sz w:val="24"/>
          <w:szCs w:val="24"/>
        </w:rPr>
        <w:t>频片头要求蓝</w:t>
      </w:r>
      <w:r w:rsidR="008E119C" w:rsidRPr="00612456">
        <w:rPr>
          <w:spacing w:val="-13"/>
          <w:sz w:val="24"/>
          <w:szCs w:val="24"/>
        </w:rPr>
        <w:t>底白字、楷体、时长</w:t>
      </w:r>
      <w:r w:rsidR="008E119C" w:rsidRPr="00612456">
        <w:rPr>
          <w:spacing w:val="-13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5</w:t>
      </w:r>
      <w:r w:rsidR="008E119C" w:rsidRPr="00612456">
        <w:rPr>
          <w:spacing w:val="-13"/>
          <w:sz w:val="24"/>
          <w:szCs w:val="24"/>
        </w:rPr>
        <w:t xml:space="preserve"> </w:t>
      </w:r>
      <w:r w:rsidR="008E119C" w:rsidRPr="00612456">
        <w:rPr>
          <w:spacing w:val="-13"/>
          <w:sz w:val="24"/>
          <w:szCs w:val="24"/>
        </w:rPr>
        <w:t>秒，显示教材版本、学段学科、年级学期、课</w:t>
      </w:r>
      <w:r w:rsidR="008E119C" w:rsidRPr="00612456">
        <w:rPr>
          <w:spacing w:val="-12"/>
          <w:sz w:val="24"/>
          <w:szCs w:val="24"/>
        </w:rPr>
        <w:t>名、教师姓名和所在单位等信息，视频格式采用支持网络在线播放的</w:t>
      </w:r>
      <w:r w:rsidR="008E119C" w:rsidRPr="00612456">
        <w:rPr>
          <w:spacing w:val="-15"/>
          <w:sz w:val="24"/>
          <w:szCs w:val="24"/>
        </w:rPr>
        <w:t>流媒体格式</w:t>
      </w:r>
      <w:r w:rsidR="008E119C" w:rsidRPr="00612456">
        <w:rPr>
          <w:sz w:val="24"/>
          <w:szCs w:val="24"/>
        </w:rPr>
        <w:t>（</w:t>
      </w:r>
      <w:r w:rsidR="008E119C" w:rsidRPr="00612456">
        <w:rPr>
          <w:spacing w:val="-35"/>
          <w:sz w:val="24"/>
          <w:szCs w:val="24"/>
        </w:rPr>
        <w:t>如</w:t>
      </w:r>
      <w:r w:rsidR="008E119C" w:rsidRPr="00612456">
        <w:rPr>
          <w:spacing w:val="-35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mp4</w:t>
      </w:r>
      <w:r w:rsidR="008E119C" w:rsidRPr="00612456">
        <w:rPr>
          <w:spacing w:val="-33"/>
          <w:sz w:val="24"/>
          <w:szCs w:val="24"/>
        </w:rPr>
        <w:t xml:space="preserve"> </w:t>
      </w:r>
      <w:r w:rsidR="008E119C" w:rsidRPr="00612456">
        <w:rPr>
          <w:spacing w:val="-33"/>
          <w:sz w:val="24"/>
          <w:szCs w:val="24"/>
        </w:rPr>
        <w:t>等</w:t>
      </w:r>
      <w:r w:rsidR="008E119C" w:rsidRPr="00612456">
        <w:rPr>
          <w:spacing w:val="-87"/>
          <w:sz w:val="24"/>
          <w:szCs w:val="24"/>
        </w:rPr>
        <w:t>）</w:t>
      </w:r>
      <w:r w:rsidR="008E119C" w:rsidRPr="00612456">
        <w:rPr>
          <w:spacing w:val="-24"/>
          <w:sz w:val="24"/>
          <w:szCs w:val="24"/>
        </w:rPr>
        <w:t>，画面尺寸为</w:t>
      </w:r>
      <w:r w:rsidR="008E119C" w:rsidRPr="00612456">
        <w:rPr>
          <w:spacing w:val="-24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640×480</w:t>
      </w:r>
      <w:r w:rsidR="008E119C" w:rsidRPr="00612456">
        <w:rPr>
          <w:spacing w:val="-13"/>
          <w:sz w:val="24"/>
          <w:szCs w:val="24"/>
        </w:rPr>
        <w:t xml:space="preserve"> </w:t>
      </w:r>
      <w:r w:rsidR="008E119C" w:rsidRPr="00612456">
        <w:rPr>
          <w:spacing w:val="-13"/>
          <w:sz w:val="24"/>
          <w:szCs w:val="24"/>
        </w:rPr>
        <w:t>以上，播放时间一般</w:t>
      </w:r>
      <w:r w:rsidR="008E119C" w:rsidRPr="00612456">
        <w:rPr>
          <w:spacing w:val="-10"/>
          <w:sz w:val="24"/>
          <w:szCs w:val="24"/>
        </w:rPr>
        <w:t>不超过</w:t>
      </w:r>
      <w:r w:rsidR="008E119C" w:rsidRPr="00612456">
        <w:rPr>
          <w:spacing w:val="-10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10</w:t>
      </w:r>
      <w:r w:rsidR="008E119C" w:rsidRPr="00612456">
        <w:rPr>
          <w:spacing w:val="-7"/>
          <w:sz w:val="24"/>
          <w:szCs w:val="24"/>
        </w:rPr>
        <w:t xml:space="preserve"> </w:t>
      </w:r>
      <w:r w:rsidR="008E119C" w:rsidRPr="00612456">
        <w:rPr>
          <w:spacing w:val="-7"/>
          <w:sz w:val="24"/>
          <w:szCs w:val="24"/>
        </w:rPr>
        <w:t>分钟，视频左上角需全程出现教师本人讲课的同步画面。</w:t>
      </w:r>
      <w:r w:rsidR="008E119C" w:rsidRPr="00612456">
        <w:rPr>
          <w:spacing w:val="-12"/>
          <w:sz w:val="24"/>
          <w:szCs w:val="24"/>
        </w:rPr>
        <w:t>根据学科和教学内容特点，如有学习指导、练习题和配套学习资源等</w:t>
      </w:r>
      <w:r w:rsidR="008E119C" w:rsidRPr="00612456">
        <w:rPr>
          <w:spacing w:val="-2"/>
          <w:sz w:val="24"/>
          <w:szCs w:val="24"/>
        </w:rPr>
        <w:t>材料请一并提交。</w:t>
      </w:r>
    </w:p>
    <w:p w14:paraId="454C5020" w14:textId="51BA170E" w:rsidR="00C60DE3" w:rsidRPr="00612456" w:rsidRDefault="00612456" w:rsidP="00612456">
      <w:pPr>
        <w:pStyle w:val="a4"/>
        <w:tabs>
          <w:tab w:val="left" w:pos="1384"/>
        </w:tabs>
        <w:spacing w:line="360" w:lineRule="auto"/>
        <w:ind w:left="679" w:firstLine="0"/>
        <w:jc w:val="left"/>
        <w:rPr>
          <w:sz w:val="24"/>
          <w:szCs w:val="24"/>
        </w:rPr>
      </w:pPr>
      <w:r>
        <w:rPr>
          <w:rFonts w:hint="eastAsia"/>
          <w:spacing w:val="-9"/>
          <w:sz w:val="24"/>
          <w:szCs w:val="24"/>
        </w:rPr>
        <w:t>（2）</w:t>
      </w:r>
      <w:r w:rsidR="008E119C" w:rsidRPr="00612456">
        <w:rPr>
          <w:spacing w:val="-9"/>
          <w:sz w:val="24"/>
          <w:szCs w:val="24"/>
        </w:rPr>
        <w:t>报</w:t>
      </w:r>
      <w:r w:rsidR="008E119C" w:rsidRPr="00612456">
        <w:rPr>
          <w:spacing w:val="-9"/>
          <w:sz w:val="24"/>
          <w:szCs w:val="24"/>
        </w:rPr>
        <w:t>送形式：作品以</w:t>
      </w:r>
      <w:r w:rsidR="008E119C" w:rsidRPr="00612456">
        <w:rPr>
          <w:spacing w:val="-9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zip</w:t>
      </w:r>
      <w:r w:rsidR="008E119C" w:rsidRPr="00612456">
        <w:rPr>
          <w:spacing w:val="-4"/>
          <w:sz w:val="24"/>
          <w:szCs w:val="24"/>
        </w:rPr>
        <w:t xml:space="preserve"> </w:t>
      </w:r>
      <w:r w:rsidR="008E119C" w:rsidRPr="00612456">
        <w:rPr>
          <w:spacing w:val="-4"/>
          <w:sz w:val="24"/>
          <w:szCs w:val="24"/>
        </w:rPr>
        <w:t>压缩包格式报送，总大小不</w:t>
      </w:r>
      <w:r w:rsidR="008E119C" w:rsidRPr="00612456">
        <w:rPr>
          <w:spacing w:val="-24"/>
          <w:sz w:val="24"/>
          <w:szCs w:val="24"/>
        </w:rPr>
        <w:t>超过</w:t>
      </w:r>
      <w:r w:rsidR="008E119C" w:rsidRPr="00612456">
        <w:rPr>
          <w:spacing w:val="-24"/>
          <w:sz w:val="24"/>
          <w:szCs w:val="24"/>
        </w:rPr>
        <w:t xml:space="preserve"> </w:t>
      </w:r>
      <w:r w:rsidR="008E119C" w:rsidRPr="00612456">
        <w:rPr>
          <w:sz w:val="24"/>
          <w:szCs w:val="24"/>
        </w:rPr>
        <w:t>700MB</w:t>
      </w:r>
      <w:r w:rsidR="008E119C" w:rsidRPr="00612456">
        <w:rPr>
          <w:sz w:val="24"/>
          <w:szCs w:val="24"/>
        </w:rPr>
        <w:t>。</w:t>
      </w:r>
    </w:p>
    <w:p w14:paraId="1BAAAB0D" w14:textId="77777777" w:rsidR="00C60DE3" w:rsidRPr="00612456" w:rsidRDefault="008E119C" w:rsidP="00612456">
      <w:pPr>
        <w:pStyle w:val="a4"/>
        <w:numPr>
          <w:ilvl w:val="0"/>
          <w:numId w:val="1"/>
        </w:numPr>
        <w:tabs>
          <w:tab w:val="left" w:pos="963"/>
        </w:tabs>
        <w:spacing w:line="360" w:lineRule="auto"/>
        <w:ind w:right="304" w:firstLine="559"/>
        <w:jc w:val="both"/>
        <w:rPr>
          <w:sz w:val="24"/>
          <w:szCs w:val="24"/>
        </w:rPr>
      </w:pPr>
      <w:r w:rsidRPr="00612456">
        <w:rPr>
          <w:b/>
          <w:bCs/>
          <w:spacing w:val="-4"/>
          <w:sz w:val="24"/>
          <w:szCs w:val="24"/>
        </w:rPr>
        <w:t>信息化教学课程案例：</w:t>
      </w:r>
      <w:r w:rsidRPr="00612456">
        <w:rPr>
          <w:spacing w:val="-4"/>
          <w:sz w:val="24"/>
          <w:szCs w:val="24"/>
        </w:rPr>
        <w:t>是指利用信息技术优化课程教学，转变学习方式，创新课堂教学模式，教育教学改革成效显著的案例。包括课堂教学、研究性教学、实验实训教学、见习实习教学等多种类型，采用混合教学或在线教学模式。鼓励</w:t>
      </w:r>
      <w:proofErr w:type="gramStart"/>
      <w:r w:rsidRPr="00612456">
        <w:rPr>
          <w:spacing w:val="-4"/>
          <w:sz w:val="24"/>
          <w:szCs w:val="24"/>
        </w:rPr>
        <w:t>思政课</w:t>
      </w:r>
      <w:proofErr w:type="gramEnd"/>
      <w:r w:rsidRPr="00612456">
        <w:rPr>
          <w:spacing w:val="-4"/>
          <w:sz w:val="24"/>
          <w:szCs w:val="24"/>
        </w:rPr>
        <w:t>、教师教育类的</w:t>
      </w:r>
      <w:r w:rsidRPr="00612456">
        <w:rPr>
          <w:spacing w:val="-3"/>
          <w:sz w:val="24"/>
          <w:szCs w:val="24"/>
        </w:rPr>
        <w:t>信息化教学案例报送。</w:t>
      </w:r>
    </w:p>
    <w:p w14:paraId="7D70D9E0" w14:textId="77777777" w:rsidR="00C60DE3" w:rsidRPr="00612456" w:rsidRDefault="008E119C" w:rsidP="00612456">
      <w:pPr>
        <w:pStyle w:val="a4"/>
        <w:numPr>
          <w:ilvl w:val="0"/>
          <w:numId w:val="4"/>
        </w:numPr>
        <w:tabs>
          <w:tab w:val="left" w:pos="1384"/>
        </w:tabs>
        <w:spacing w:line="360" w:lineRule="auto"/>
        <w:ind w:right="164" w:firstLine="559"/>
        <w:rPr>
          <w:sz w:val="24"/>
          <w:szCs w:val="24"/>
        </w:rPr>
      </w:pPr>
      <w:r w:rsidRPr="00612456">
        <w:rPr>
          <w:spacing w:val="-4"/>
          <w:sz w:val="24"/>
          <w:szCs w:val="24"/>
        </w:rPr>
        <w:t>要求：须提交案例介绍文档、教学活动录像和相关材料。</w:t>
      </w:r>
      <w:r w:rsidRPr="00612456">
        <w:rPr>
          <w:spacing w:val="-3"/>
          <w:sz w:val="24"/>
          <w:szCs w:val="24"/>
        </w:rPr>
        <w:t>案例介绍文档可包括：课程建设与实施情况、教学效果、教学成</w:t>
      </w:r>
      <w:r w:rsidRPr="00612456">
        <w:rPr>
          <w:spacing w:val="-3"/>
          <w:sz w:val="24"/>
          <w:szCs w:val="24"/>
        </w:rPr>
        <w:t xml:space="preserve">  </w:t>
      </w:r>
      <w:r w:rsidRPr="00612456">
        <w:rPr>
          <w:spacing w:val="-3"/>
          <w:sz w:val="24"/>
          <w:szCs w:val="24"/>
        </w:rPr>
        <w:t>果、获奖情况、推广</w:t>
      </w:r>
      <w:r w:rsidRPr="00612456">
        <w:rPr>
          <w:spacing w:val="-3"/>
          <w:sz w:val="24"/>
          <w:szCs w:val="24"/>
        </w:rPr>
        <w:lastRenderedPageBreak/>
        <w:t>情况等。</w:t>
      </w:r>
    </w:p>
    <w:p w14:paraId="6D636381" w14:textId="77777777" w:rsidR="00C60DE3" w:rsidRPr="00612456" w:rsidRDefault="008E119C" w:rsidP="00612456">
      <w:pPr>
        <w:pStyle w:val="a3"/>
        <w:spacing w:line="360" w:lineRule="auto"/>
        <w:ind w:right="300"/>
        <w:jc w:val="both"/>
        <w:rPr>
          <w:sz w:val="24"/>
          <w:szCs w:val="24"/>
        </w:rPr>
      </w:pPr>
      <w:r w:rsidRPr="00612456">
        <w:rPr>
          <w:sz w:val="24"/>
          <w:szCs w:val="24"/>
        </w:rPr>
        <w:t>教学活动录像：反映信息化课程教学情况，针对案例特点，提供合适的教学活动录像，可以是具有代表性的单节课堂教学实录、多节课堂片段剪辑、专题介绍视频等多种形式。使用</w:t>
      </w:r>
      <w:r w:rsidRPr="00612456">
        <w:rPr>
          <w:sz w:val="24"/>
          <w:szCs w:val="24"/>
        </w:rPr>
        <w:t xml:space="preserve">mp4 </w:t>
      </w:r>
      <w:r w:rsidRPr="00612456">
        <w:rPr>
          <w:sz w:val="24"/>
          <w:szCs w:val="24"/>
        </w:rPr>
        <w:t>等格式，</w:t>
      </w:r>
      <w:r w:rsidRPr="00612456">
        <w:rPr>
          <w:sz w:val="24"/>
          <w:szCs w:val="24"/>
        </w:rPr>
        <w:t xml:space="preserve"> </w:t>
      </w:r>
      <w:r w:rsidRPr="00612456">
        <w:rPr>
          <w:sz w:val="24"/>
          <w:szCs w:val="24"/>
        </w:rPr>
        <w:t>时间总计不超过</w:t>
      </w:r>
      <w:r w:rsidRPr="00612456">
        <w:rPr>
          <w:sz w:val="24"/>
          <w:szCs w:val="24"/>
        </w:rPr>
        <w:t xml:space="preserve"> 50 </w:t>
      </w:r>
      <w:r w:rsidRPr="00612456">
        <w:rPr>
          <w:sz w:val="24"/>
          <w:szCs w:val="24"/>
        </w:rPr>
        <w:t>分钟。</w:t>
      </w:r>
    </w:p>
    <w:p w14:paraId="18ED32E4" w14:textId="77777777" w:rsidR="00C60DE3" w:rsidRPr="00612456" w:rsidRDefault="008E119C" w:rsidP="00612456">
      <w:pPr>
        <w:pStyle w:val="a3"/>
        <w:spacing w:line="360" w:lineRule="auto"/>
        <w:ind w:left="679" w:firstLine="0"/>
        <w:rPr>
          <w:sz w:val="24"/>
          <w:szCs w:val="24"/>
        </w:rPr>
      </w:pPr>
      <w:r w:rsidRPr="00612456">
        <w:rPr>
          <w:sz w:val="24"/>
          <w:szCs w:val="24"/>
        </w:rPr>
        <w:t>相关材料：教学设计方案、课程资源等。</w:t>
      </w:r>
    </w:p>
    <w:p w14:paraId="7294B7D4" w14:textId="77777777" w:rsidR="00C60DE3" w:rsidRPr="00612456" w:rsidRDefault="008E119C" w:rsidP="00612456">
      <w:pPr>
        <w:pStyle w:val="a4"/>
        <w:numPr>
          <w:ilvl w:val="0"/>
          <w:numId w:val="4"/>
        </w:numPr>
        <w:tabs>
          <w:tab w:val="left" w:pos="1384"/>
        </w:tabs>
        <w:spacing w:line="360" w:lineRule="auto"/>
        <w:ind w:firstLine="559"/>
        <w:rPr>
          <w:sz w:val="24"/>
          <w:szCs w:val="24"/>
        </w:rPr>
      </w:pPr>
      <w:r w:rsidRPr="00612456">
        <w:rPr>
          <w:spacing w:val="-9"/>
          <w:sz w:val="24"/>
          <w:szCs w:val="24"/>
        </w:rPr>
        <w:t>报送形式：作品以</w:t>
      </w:r>
      <w:r w:rsidRPr="00612456">
        <w:rPr>
          <w:spacing w:val="-9"/>
          <w:sz w:val="24"/>
          <w:szCs w:val="24"/>
        </w:rPr>
        <w:t xml:space="preserve"> </w:t>
      </w:r>
      <w:r w:rsidRPr="00612456">
        <w:rPr>
          <w:sz w:val="24"/>
          <w:szCs w:val="24"/>
        </w:rPr>
        <w:t>zip</w:t>
      </w:r>
      <w:r w:rsidRPr="00612456">
        <w:rPr>
          <w:spacing w:val="-4"/>
          <w:sz w:val="24"/>
          <w:szCs w:val="24"/>
        </w:rPr>
        <w:t xml:space="preserve"> </w:t>
      </w:r>
      <w:r w:rsidRPr="00612456">
        <w:rPr>
          <w:spacing w:val="-4"/>
          <w:sz w:val="24"/>
          <w:szCs w:val="24"/>
        </w:rPr>
        <w:t>压缩包格式报送，总大小不</w:t>
      </w:r>
      <w:r w:rsidRPr="00612456">
        <w:rPr>
          <w:spacing w:val="-24"/>
          <w:sz w:val="24"/>
          <w:szCs w:val="24"/>
        </w:rPr>
        <w:t>超过</w:t>
      </w:r>
      <w:r w:rsidRPr="00612456">
        <w:rPr>
          <w:spacing w:val="-24"/>
          <w:sz w:val="24"/>
          <w:szCs w:val="24"/>
        </w:rPr>
        <w:t xml:space="preserve"> </w:t>
      </w:r>
      <w:r w:rsidRPr="00612456">
        <w:rPr>
          <w:sz w:val="24"/>
          <w:szCs w:val="24"/>
        </w:rPr>
        <w:t>700MB</w:t>
      </w:r>
      <w:r w:rsidRPr="00612456">
        <w:rPr>
          <w:sz w:val="24"/>
          <w:szCs w:val="24"/>
        </w:rPr>
        <w:t>。</w:t>
      </w:r>
    </w:p>
    <w:sectPr w:rsidR="00C60DE3" w:rsidRPr="00612456" w:rsidSect="00612456">
      <w:pgSz w:w="11910" w:h="16840"/>
      <w:pgMar w:top="1520" w:right="1680" w:bottom="156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291E" w14:textId="77777777" w:rsidR="008E119C" w:rsidRDefault="008E119C">
      <w:r>
        <w:separator/>
      </w:r>
    </w:p>
  </w:endnote>
  <w:endnote w:type="continuationSeparator" w:id="0">
    <w:p w14:paraId="56F23480" w14:textId="77777777" w:rsidR="008E119C" w:rsidRDefault="008E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0D4D" w14:textId="77777777" w:rsidR="008E119C" w:rsidRDefault="008E119C">
      <w:r>
        <w:separator/>
      </w:r>
    </w:p>
  </w:footnote>
  <w:footnote w:type="continuationSeparator" w:id="0">
    <w:p w14:paraId="2691C092" w14:textId="77777777" w:rsidR="008E119C" w:rsidRDefault="008E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（%1）"/>
      <w:lvlJc w:val="left"/>
      <w:pPr>
        <w:ind w:left="120" w:hanging="705"/>
        <w:jc w:val="left"/>
      </w:pPr>
      <w:rPr>
        <w:rFonts w:ascii="宋体" w:eastAsia="宋体" w:hAnsi="宋体" w:cs="宋体" w:hint="default"/>
        <w:spacing w:val="-3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962" w:hanging="70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05" w:hanging="70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47" w:hanging="70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490" w:hanging="70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33" w:hanging="70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75" w:hanging="70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18" w:hanging="70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861" w:hanging="705"/>
      </w:pPr>
      <w:rPr>
        <w:rFonts w:hint="default"/>
        <w:lang w:val="zh-CN" w:eastAsia="zh-CN" w:bidi="zh-CN"/>
      </w:r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383" w:hanging="705"/>
        <w:jc w:val="left"/>
      </w:pPr>
      <w:rPr>
        <w:rFonts w:ascii="宋体" w:eastAsia="宋体" w:hAnsi="宋体" w:cs="宋体" w:hint="default"/>
        <w:spacing w:val="-3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2096" w:hanging="70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813" w:hanging="70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29" w:hanging="70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46" w:hanging="70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63" w:hanging="70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79" w:hanging="70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96" w:hanging="70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13" w:hanging="705"/>
      </w:pPr>
      <w:rPr>
        <w:rFonts w:hint="default"/>
        <w:lang w:val="zh-CN" w:eastAsia="zh-CN" w:bidi="zh-CN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20" w:hanging="283"/>
        <w:jc w:val="lef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962" w:hanging="28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05" w:hanging="28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47" w:hanging="28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490" w:hanging="28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33" w:hanging="28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75" w:hanging="28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18" w:hanging="28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861" w:hanging="283"/>
      </w:pPr>
      <w:rPr>
        <w:rFonts w:hint="default"/>
        <w:lang w:val="zh-CN" w:eastAsia="zh-CN" w:bidi="zh-CN"/>
      </w:r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20" w:hanging="707"/>
        <w:jc w:val="left"/>
      </w:pPr>
      <w:rPr>
        <w:rFonts w:ascii="宋体" w:eastAsia="宋体" w:hAnsi="宋体" w:cs="宋体" w:hint="default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962" w:hanging="70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05" w:hanging="70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47" w:hanging="70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490" w:hanging="70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33" w:hanging="70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75" w:hanging="70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18" w:hanging="70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861" w:hanging="707"/>
      </w:pPr>
      <w:rPr>
        <w:rFonts w:hint="default"/>
        <w:lang w:val="zh-CN" w:eastAsia="zh-CN" w:bidi="zh-CN"/>
      </w:rPr>
    </w:lvl>
  </w:abstractNum>
  <w:num w:numId="1" w16cid:durableId="930118354">
    <w:abstractNumId w:val="2"/>
  </w:num>
  <w:num w:numId="2" w16cid:durableId="578448379">
    <w:abstractNumId w:val="1"/>
  </w:num>
  <w:num w:numId="3" w16cid:durableId="411436063">
    <w:abstractNumId w:val="3"/>
  </w:num>
  <w:num w:numId="4" w16cid:durableId="1615135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NhNWQ5YzE4YTRiOTY0ZTM2ZjE1ZDMyYTJkYjU5ZjEifQ=="/>
  </w:docVars>
  <w:rsids>
    <w:rsidRoot w:val="00C60DE3"/>
    <w:rsid w:val="00612456"/>
    <w:rsid w:val="008E119C"/>
    <w:rsid w:val="00C60DE3"/>
    <w:rsid w:val="12026589"/>
    <w:rsid w:val="1DCB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2821C"/>
  <w15:docId w15:val="{574627F4-748C-4BC1-8158-DED2EAB9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 w:firstLine="55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0" w:right="372" w:firstLine="55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胡志波</dc:creator>
  <cp:lastModifiedBy>l j</cp:lastModifiedBy>
  <cp:revision>3</cp:revision>
  <dcterms:created xsi:type="dcterms:W3CDTF">2022-05-16T07:17:00Z</dcterms:created>
  <dcterms:modified xsi:type="dcterms:W3CDTF">2022-05-17T05:17:00Z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2022-05-16T00:00:00Z</vt:filetime>
  </property>
  <property fmtid="{D5CDD505-2E9C-101B-9397-08002B2CF9AE}" pid="5" name="KSOProductBuildVer">
    <vt:lpwstr>2052-11.1.0.11691</vt:lpwstr>
  </property>
  <property fmtid="{D5CDD505-2E9C-101B-9397-08002B2CF9AE}" pid="6" name="ICV">
    <vt:lpwstr>89285BB1E9404BA7B82D83F8442486C0</vt:lpwstr>
  </property>
</Properties>
</file>